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1891140501" name="019d7129-463d-792e-b838-6f7475fed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630286" name="019d7129-463d-792e-b838-6f7475fed36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2817273"/>
                  <wp:effectExtent l="0" t="0" r="0" b="0"/>
                  <wp:docPr id="1179686841" name="019d7129-6217-78ff-9cec-525c334c4b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5588299" name="019d7129-6217-78ff-9cec-525c334c4b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28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